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1441704" name="019d6c55-2bf8-799b-8aae-4db30798701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1031683" name="019d6c55-2bf8-799b-8aae-4db30798701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9231978" name="019d6c55-404f-77b2-a5db-d0b1a3b91c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9438052" name="019d6c55-404f-77b2-a5db-d0b1a3b91cfd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90844398" name="019d6c7c-e71c-7046-b99f-6b23f39d29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7203288" name="019d6c7c-e71c-7046-b99f-6b23f39d29d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9720433" name="019d6c7d-004d-73c8-a7e5-07961d6ea9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3059317" name="019d6c7d-004d-73c8-a7e5-07961d6ea99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MFH.Ringstrasse 9 Ringstrasse 9, 4562 Biberist</w:t>
          </w:r>
        </w:p>
        <w:p>
          <w:pPr>
            <w:spacing w:before="0" w:after="0"/>
          </w:pPr>
          <w:r>
            <w:t>834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